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Pr="005A333B" w:rsidRDefault="00C34F0B" w:rsidP="00C34F0B">
      <w:pPr>
        <w:pStyle w:val="Bijlageondertitel"/>
        <w:numPr>
          <w:ilvl w:val="0"/>
          <w:numId w:val="0"/>
        </w:numPr>
        <w:ind w:left="1559"/>
        <w:rPr>
          <w:color w:val="000000" w:themeColor="text1"/>
        </w:rPr>
      </w:pPr>
      <w:bookmarkStart w:id="0" w:name="_Toc417245487"/>
      <w:bookmarkStart w:id="1" w:name="_Toc417311097"/>
      <w:bookmarkStart w:id="2" w:name="_Toc428742903"/>
      <w:bookmarkStart w:id="3" w:name="_Toc440039606"/>
      <w:bookmarkStart w:id="4" w:name="_Toc456857221"/>
      <w:bookmarkStart w:id="5" w:name="_Toc457480017"/>
      <w:bookmarkStart w:id="6" w:name="_Toc457495527"/>
      <w:bookmarkStart w:id="7" w:name="_Toc457922920"/>
      <w:bookmarkStart w:id="8" w:name="_Toc457922946"/>
      <w:bookmarkStart w:id="9" w:name="_Toc462319390"/>
      <w:bookmarkStart w:id="10" w:name="_Toc462923512"/>
      <w:bookmarkStart w:id="11" w:name="_Toc464200020"/>
      <w:bookmarkStart w:id="12" w:name="_Toc464553495"/>
      <w:bookmarkStart w:id="13" w:name="_Toc464636560"/>
      <w:bookmarkStart w:id="14" w:name="_Toc464645295"/>
      <w:bookmarkStart w:id="15" w:name="_Toc464645371"/>
      <w:bookmarkStart w:id="16" w:name="_Toc464822863"/>
      <w:bookmarkStart w:id="17" w:name="_Toc488938676"/>
      <w:r>
        <w:rPr>
          <w:color w:val="000000" w:themeColor="text1"/>
        </w:rPr>
        <w:t xml:space="preserve">Bijlage </w:t>
      </w:r>
      <w:r w:rsidR="009C0BC2">
        <w:rPr>
          <w:color w:val="000000" w:themeColor="text1"/>
        </w:rPr>
        <w:t xml:space="preserve">3. </w:t>
      </w:r>
      <w:bookmarkStart w:id="18" w:name="_GoBack"/>
      <w:bookmarkEnd w:id="18"/>
      <w:r w:rsidR="00A15E06" w:rsidRPr="005A333B">
        <w:rPr>
          <w:color w:val="000000" w:themeColor="text1"/>
        </w:rPr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A15E06" w:rsidRPr="005A333B" w:rsidRDefault="00A15E06" w:rsidP="00A15E06">
      <w:pPr>
        <w:rPr>
          <w:color w:val="000000" w:themeColor="text1"/>
        </w:rPr>
      </w:pPr>
      <w:r w:rsidRPr="005A333B">
        <w:rPr>
          <w:color w:val="000000" w:themeColor="text1"/>
        </w:rPr>
        <w:t>De grijze teksten met toelichting in de gele velden dienen te worden vervangen door invullingen van de gegadigde.</w:t>
      </w:r>
    </w:p>
    <w:p w:rsidR="00A15E06" w:rsidRPr="005A333B" w:rsidRDefault="00A15E06" w:rsidP="00A15E06">
      <w:pPr>
        <w:rPr>
          <w:color w:val="000000" w:themeColor="text1"/>
        </w:rPr>
      </w:pP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A15E06" w:rsidRPr="005A333B" w:rsidTr="0028582D">
        <w:trPr>
          <w:cantSplit/>
        </w:trPr>
        <w:tc>
          <w:tcPr>
            <w:tcW w:w="393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8310" w:type="dxa"/>
            <w:gridSpan w:val="2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>Inschrijver</w:t>
            </w:r>
          </w:p>
        </w:tc>
      </w:tr>
      <w:tr w:rsidR="00A15E06" w:rsidRPr="005A333B" w:rsidTr="0028582D">
        <w:trPr>
          <w:cantSplit/>
        </w:trPr>
        <w:tc>
          <w:tcPr>
            <w:tcW w:w="393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3598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>Naam:</w:t>
            </w:r>
          </w:p>
        </w:tc>
        <w:tc>
          <w:tcPr>
            <w:tcW w:w="4712" w:type="dxa"/>
            <w:shd w:val="clear" w:color="auto" w:fill="FFFF99"/>
          </w:tcPr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>Naam gegadigde</w:t>
            </w:r>
          </w:p>
        </w:tc>
      </w:tr>
      <w:tr w:rsidR="00A15E06" w:rsidRPr="005A333B" w:rsidTr="0028582D">
        <w:trPr>
          <w:cantSplit/>
        </w:trPr>
        <w:tc>
          <w:tcPr>
            <w:tcW w:w="393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3598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>Adres / Postcode vestigingsplaats</w:t>
            </w:r>
          </w:p>
        </w:tc>
        <w:tc>
          <w:tcPr>
            <w:tcW w:w="4712" w:type="dxa"/>
            <w:shd w:val="clear" w:color="auto" w:fill="FFFF99"/>
          </w:tcPr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>Postcode en plaats vestiging gegadigde</w:t>
            </w:r>
          </w:p>
        </w:tc>
      </w:tr>
      <w:tr w:rsidR="00A15E06" w:rsidRPr="005A333B" w:rsidTr="0028582D">
        <w:trPr>
          <w:cantSplit/>
        </w:trPr>
        <w:tc>
          <w:tcPr>
            <w:tcW w:w="393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8310" w:type="dxa"/>
            <w:gridSpan w:val="2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 xml:space="preserve">Referentieproject </w:t>
            </w:r>
          </w:p>
        </w:tc>
      </w:tr>
      <w:tr w:rsidR="00A15E06" w:rsidRPr="005A333B" w:rsidTr="0028582D">
        <w:trPr>
          <w:cantSplit/>
        </w:trPr>
        <w:tc>
          <w:tcPr>
            <w:tcW w:w="393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3598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>Nummer referentieproject</w:t>
            </w:r>
          </w:p>
        </w:tc>
        <w:tc>
          <w:tcPr>
            <w:tcW w:w="4712" w:type="dxa"/>
            <w:shd w:val="clear" w:color="auto" w:fill="FFFF99"/>
          </w:tcPr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>Nr.</w:t>
            </w:r>
          </w:p>
        </w:tc>
      </w:tr>
      <w:tr w:rsidR="00A15E06" w:rsidRPr="005A333B" w:rsidTr="0028582D">
        <w:trPr>
          <w:cantSplit/>
        </w:trPr>
        <w:tc>
          <w:tcPr>
            <w:tcW w:w="393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3598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>Referentieproject (naam)</w:t>
            </w:r>
          </w:p>
        </w:tc>
        <w:tc>
          <w:tcPr>
            <w:tcW w:w="4712" w:type="dxa"/>
            <w:shd w:val="clear" w:color="auto" w:fill="FFFF99"/>
          </w:tcPr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>Naam project</w:t>
            </w:r>
          </w:p>
        </w:tc>
      </w:tr>
      <w:tr w:rsidR="00A15E06" w:rsidRPr="009C0BC2" w:rsidTr="0028582D">
        <w:trPr>
          <w:cantSplit/>
        </w:trPr>
        <w:tc>
          <w:tcPr>
            <w:tcW w:w="393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3598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>Referentie heeft betrekking op:</w:t>
            </w:r>
          </w:p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 xml:space="preserve"> </w:t>
            </w:r>
          </w:p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4712" w:type="dxa"/>
            <w:shd w:val="clear" w:color="auto" w:fill="FFFF99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sym w:font="Wingdings" w:char="F06F"/>
            </w:r>
            <w:r w:rsidRPr="005A333B">
              <w:rPr>
                <w:color w:val="000000" w:themeColor="text1"/>
              </w:rPr>
              <w:t xml:space="preserve">  </w:t>
            </w:r>
            <w:r w:rsidRPr="005A333B">
              <w:rPr>
                <w:b/>
                <w:color w:val="000000" w:themeColor="text1"/>
              </w:rPr>
              <w:t>Kerncompetentie A</w:t>
            </w:r>
            <w:r w:rsidRPr="005A333B">
              <w:rPr>
                <w:color w:val="000000" w:themeColor="text1"/>
              </w:rPr>
              <w:t xml:space="preserve"> </w:t>
            </w:r>
          </w:p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sym w:font="Wingdings" w:char="F06F"/>
            </w:r>
            <w:r w:rsidRPr="005A333B">
              <w:rPr>
                <w:color w:val="000000" w:themeColor="text1"/>
              </w:rPr>
              <w:t xml:space="preserve">  </w:t>
            </w:r>
            <w:r w:rsidRPr="005A333B">
              <w:rPr>
                <w:b/>
                <w:color w:val="000000" w:themeColor="text1"/>
              </w:rPr>
              <w:t xml:space="preserve">Kerncompetentie B </w:t>
            </w:r>
          </w:p>
          <w:p w:rsidR="00A15E06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sym w:font="Wingdings" w:char="F06F"/>
            </w:r>
            <w:r w:rsidRPr="005A333B">
              <w:rPr>
                <w:color w:val="000000" w:themeColor="text1"/>
              </w:rPr>
              <w:t xml:space="preserve">  </w:t>
            </w:r>
            <w:r w:rsidRPr="005A333B">
              <w:rPr>
                <w:b/>
                <w:color w:val="000000" w:themeColor="text1"/>
              </w:rPr>
              <w:t>Kerncompetentie C</w:t>
            </w:r>
            <w:r w:rsidRPr="005A333B">
              <w:rPr>
                <w:color w:val="000000" w:themeColor="text1"/>
              </w:rPr>
              <w:t xml:space="preserve"> </w:t>
            </w:r>
          </w:p>
          <w:p w:rsidR="00A15E06" w:rsidRPr="00282761" w:rsidRDefault="00A15E06" w:rsidP="0028582D">
            <w:pPr>
              <w:rPr>
                <w:color w:val="000000" w:themeColor="text1"/>
                <w:lang w:val="en-US"/>
              </w:rPr>
            </w:pPr>
            <w:proofErr w:type="spellStart"/>
            <w:r w:rsidRPr="00282761">
              <w:rPr>
                <w:color w:val="000000" w:themeColor="text1"/>
                <w:lang w:val="en-US"/>
              </w:rPr>
              <w:t>etc</w:t>
            </w:r>
            <w:proofErr w:type="spellEnd"/>
          </w:p>
          <w:p w:rsidR="00A15E06" w:rsidRPr="00282761" w:rsidRDefault="00A15E06" w:rsidP="0028582D">
            <w:pPr>
              <w:rPr>
                <w:color w:val="000000" w:themeColor="text1"/>
                <w:lang w:val="en-US"/>
              </w:rPr>
            </w:pPr>
            <w:r w:rsidRPr="005A333B">
              <w:rPr>
                <w:color w:val="000000" w:themeColor="text1"/>
              </w:rPr>
              <w:sym w:font="Wingdings" w:char="F06F"/>
            </w:r>
            <w:r w:rsidRPr="00282761">
              <w:rPr>
                <w:color w:val="000000" w:themeColor="text1"/>
                <w:lang w:val="en-US"/>
              </w:rPr>
              <w:t xml:space="preserve">  </w:t>
            </w:r>
            <w:proofErr w:type="spellStart"/>
            <w:r w:rsidRPr="00282761">
              <w:rPr>
                <w:b/>
                <w:color w:val="000000" w:themeColor="text1"/>
                <w:lang w:val="en-US"/>
              </w:rPr>
              <w:t>Selectiecriterium</w:t>
            </w:r>
            <w:proofErr w:type="spellEnd"/>
            <w:r w:rsidRPr="00282761">
              <w:rPr>
                <w:b/>
                <w:color w:val="000000" w:themeColor="text1"/>
                <w:lang w:val="en-US"/>
              </w:rPr>
              <w:t xml:space="preserve"> A</w:t>
            </w:r>
            <w:r w:rsidRPr="00282761">
              <w:rPr>
                <w:color w:val="000000" w:themeColor="text1"/>
                <w:lang w:val="en-US"/>
              </w:rPr>
              <w:t xml:space="preserve"> </w:t>
            </w:r>
          </w:p>
          <w:p w:rsidR="00A15E06" w:rsidRPr="00282761" w:rsidRDefault="00A15E06" w:rsidP="0028582D">
            <w:pPr>
              <w:rPr>
                <w:color w:val="000000" w:themeColor="text1"/>
                <w:lang w:val="en-US"/>
              </w:rPr>
            </w:pPr>
            <w:r w:rsidRPr="005A333B">
              <w:rPr>
                <w:color w:val="000000" w:themeColor="text1"/>
              </w:rPr>
              <w:sym w:font="Wingdings" w:char="F06F"/>
            </w:r>
            <w:r w:rsidRPr="00282761">
              <w:rPr>
                <w:color w:val="000000" w:themeColor="text1"/>
                <w:lang w:val="en-US"/>
              </w:rPr>
              <w:t xml:space="preserve">  </w:t>
            </w:r>
            <w:proofErr w:type="spellStart"/>
            <w:r w:rsidRPr="00282761">
              <w:rPr>
                <w:b/>
                <w:color w:val="000000" w:themeColor="text1"/>
                <w:lang w:val="en-US"/>
              </w:rPr>
              <w:t>Selectiecriterium</w:t>
            </w:r>
            <w:proofErr w:type="spellEnd"/>
            <w:r w:rsidRPr="00282761">
              <w:rPr>
                <w:b/>
                <w:color w:val="000000" w:themeColor="text1"/>
                <w:lang w:val="en-US"/>
              </w:rPr>
              <w:t xml:space="preserve"> B</w:t>
            </w:r>
          </w:p>
          <w:p w:rsidR="00A15E06" w:rsidRPr="00282761" w:rsidRDefault="00A15E06" w:rsidP="0028582D">
            <w:pPr>
              <w:rPr>
                <w:b/>
                <w:color w:val="000000" w:themeColor="text1"/>
                <w:lang w:val="en-US"/>
              </w:rPr>
            </w:pPr>
            <w:r w:rsidRPr="005A333B">
              <w:rPr>
                <w:color w:val="000000" w:themeColor="text1"/>
              </w:rPr>
              <w:sym w:font="Wingdings" w:char="F06F"/>
            </w:r>
            <w:r w:rsidRPr="00282761">
              <w:rPr>
                <w:color w:val="000000" w:themeColor="text1"/>
                <w:lang w:val="en-US"/>
              </w:rPr>
              <w:t xml:space="preserve">  </w:t>
            </w:r>
            <w:proofErr w:type="spellStart"/>
            <w:r w:rsidRPr="00282761">
              <w:rPr>
                <w:b/>
                <w:color w:val="000000" w:themeColor="text1"/>
                <w:lang w:val="en-US"/>
              </w:rPr>
              <w:t>Selectiecriterium</w:t>
            </w:r>
            <w:proofErr w:type="spellEnd"/>
            <w:r w:rsidRPr="00282761">
              <w:rPr>
                <w:b/>
                <w:color w:val="000000" w:themeColor="text1"/>
                <w:lang w:val="en-US"/>
              </w:rPr>
              <w:t xml:space="preserve"> C</w:t>
            </w:r>
          </w:p>
          <w:p w:rsidR="00A15E06" w:rsidRPr="00282761" w:rsidRDefault="00A15E06" w:rsidP="0028582D">
            <w:pPr>
              <w:pStyle w:val="Lijstalinea"/>
              <w:ind w:left="360"/>
              <w:rPr>
                <w:color w:val="000000" w:themeColor="text1"/>
                <w:lang w:val="en-US"/>
              </w:rPr>
            </w:pPr>
          </w:p>
        </w:tc>
      </w:tr>
      <w:tr w:rsidR="00A15E06" w:rsidRPr="005A333B" w:rsidTr="0028582D">
        <w:trPr>
          <w:cantSplit/>
        </w:trPr>
        <w:tc>
          <w:tcPr>
            <w:tcW w:w="393" w:type="dxa"/>
          </w:tcPr>
          <w:p w:rsidR="00A15E06" w:rsidRPr="00282761" w:rsidRDefault="00A15E06" w:rsidP="0028582D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8310" w:type="dxa"/>
            <w:gridSpan w:val="2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 xml:space="preserve">Naam en adres </w:t>
            </w:r>
            <w:r>
              <w:rPr>
                <w:color w:val="000000" w:themeColor="text1"/>
              </w:rPr>
              <w:t>opdrachtgever</w:t>
            </w:r>
            <w:r w:rsidRPr="005A333B">
              <w:rPr>
                <w:color w:val="000000" w:themeColor="text1"/>
              </w:rPr>
              <w:t>:</w:t>
            </w:r>
          </w:p>
        </w:tc>
      </w:tr>
      <w:tr w:rsidR="00A15E06" w:rsidRPr="005A333B" w:rsidTr="0028582D">
        <w:trPr>
          <w:cantSplit/>
        </w:trPr>
        <w:tc>
          <w:tcPr>
            <w:tcW w:w="393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3598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>Aanbesteder</w:t>
            </w:r>
          </w:p>
        </w:tc>
        <w:tc>
          <w:tcPr>
            <w:tcW w:w="4712" w:type="dxa"/>
            <w:shd w:val="clear" w:color="auto" w:fill="FFFF99"/>
          </w:tcPr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 xml:space="preserve">Naam </w:t>
            </w:r>
            <w:r>
              <w:rPr>
                <w:color w:val="000000" w:themeColor="text1"/>
                <w:highlight w:val="lightGray"/>
              </w:rPr>
              <w:t>Opdrachtgever</w:t>
            </w:r>
          </w:p>
        </w:tc>
      </w:tr>
      <w:tr w:rsidR="00A15E06" w:rsidRPr="005A333B" w:rsidTr="0028582D">
        <w:trPr>
          <w:cantSplit/>
        </w:trPr>
        <w:tc>
          <w:tcPr>
            <w:tcW w:w="393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3598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 xml:space="preserve">Contactpersoon bij de </w:t>
            </w:r>
            <w:r>
              <w:rPr>
                <w:color w:val="000000" w:themeColor="text1"/>
              </w:rPr>
              <w:t>opdrachtgever</w:t>
            </w:r>
            <w:r w:rsidRPr="005A333B">
              <w:rPr>
                <w:color w:val="000000" w:themeColor="text1"/>
              </w:rPr>
              <w:t>:</w:t>
            </w:r>
          </w:p>
        </w:tc>
        <w:tc>
          <w:tcPr>
            <w:tcW w:w="4712" w:type="dxa"/>
            <w:shd w:val="clear" w:color="auto" w:fill="FFFF99"/>
          </w:tcPr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 xml:space="preserve">Naam contactpersoon </w:t>
            </w:r>
            <w:r>
              <w:rPr>
                <w:color w:val="000000" w:themeColor="text1"/>
                <w:highlight w:val="lightGray"/>
              </w:rPr>
              <w:t>opdrachtgever</w:t>
            </w:r>
          </w:p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>(tevredenheidsverklaring als bijlage toevoegen)</w:t>
            </w:r>
          </w:p>
        </w:tc>
      </w:tr>
      <w:tr w:rsidR="00A15E06" w:rsidRPr="005A333B" w:rsidTr="0028582D">
        <w:trPr>
          <w:cantSplit/>
        </w:trPr>
        <w:tc>
          <w:tcPr>
            <w:tcW w:w="393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3598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 xml:space="preserve">Contactgegevens contactpersoon bij de </w:t>
            </w:r>
            <w:r>
              <w:rPr>
                <w:color w:val="000000" w:themeColor="text1"/>
              </w:rPr>
              <w:t>opdrachtgever</w:t>
            </w:r>
            <w:r w:rsidRPr="005A333B">
              <w:rPr>
                <w:color w:val="000000" w:themeColor="text1"/>
              </w:rPr>
              <w:t>:</w:t>
            </w:r>
          </w:p>
        </w:tc>
        <w:tc>
          <w:tcPr>
            <w:tcW w:w="4712" w:type="dxa"/>
            <w:shd w:val="clear" w:color="auto" w:fill="FFFF99"/>
          </w:tcPr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>Telefoonnummer:</w:t>
            </w:r>
          </w:p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</w:p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>E-mail adres:</w:t>
            </w:r>
          </w:p>
        </w:tc>
      </w:tr>
      <w:tr w:rsidR="00A15E06" w:rsidRPr="005A333B" w:rsidTr="0028582D">
        <w:trPr>
          <w:cantSplit/>
        </w:trPr>
        <w:tc>
          <w:tcPr>
            <w:tcW w:w="393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8310" w:type="dxa"/>
            <w:gridSpan w:val="2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>Nadere informatie referentieproject</w:t>
            </w:r>
          </w:p>
        </w:tc>
      </w:tr>
      <w:tr w:rsidR="00A15E06" w:rsidRPr="005A333B" w:rsidTr="0028582D">
        <w:trPr>
          <w:cantSplit/>
        </w:trPr>
        <w:tc>
          <w:tcPr>
            <w:tcW w:w="393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3598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>Locatie van het referentiewerk</w:t>
            </w:r>
          </w:p>
        </w:tc>
        <w:tc>
          <w:tcPr>
            <w:tcW w:w="4712" w:type="dxa"/>
            <w:shd w:val="clear" w:color="auto" w:fill="FFFF99"/>
          </w:tcPr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>Locatiegegevens / adres.</w:t>
            </w:r>
          </w:p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</w:p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 xml:space="preserve">Als bijlage toevoegen: een situatietekening of kaart (bijv. google </w:t>
            </w:r>
            <w:proofErr w:type="spellStart"/>
            <w:r w:rsidRPr="005A333B">
              <w:rPr>
                <w:color w:val="000000" w:themeColor="text1"/>
                <w:highlight w:val="lightGray"/>
              </w:rPr>
              <w:t>maps</w:t>
            </w:r>
            <w:proofErr w:type="spellEnd"/>
            <w:r w:rsidRPr="005A333B">
              <w:rPr>
                <w:color w:val="000000" w:themeColor="text1"/>
                <w:highlight w:val="lightGray"/>
              </w:rPr>
              <w:t>) waarop aangeduid de exacte locatie van het werkgebied van het referentieproject.</w:t>
            </w:r>
          </w:p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</w:p>
        </w:tc>
      </w:tr>
      <w:tr w:rsidR="00A15E06" w:rsidRPr="005A333B" w:rsidTr="0028582D">
        <w:trPr>
          <w:cantSplit/>
        </w:trPr>
        <w:tc>
          <w:tcPr>
            <w:tcW w:w="393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3598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>Datum van de opdrachtverlening</w:t>
            </w:r>
          </w:p>
        </w:tc>
        <w:tc>
          <w:tcPr>
            <w:tcW w:w="4712" w:type="dxa"/>
            <w:shd w:val="clear" w:color="auto" w:fill="FFFF99"/>
          </w:tcPr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>Datum</w:t>
            </w:r>
          </w:p>
        </w:tc>
      </w:tr>
      <w:tr w:rsidR="00A15E06" w:rsidRPr="005A333B" w:rsidTr="0028582D">
        <w:trPr>
          <w:cantSplit/>
        </w:trPr>
        <w:tc>
          <w:tcPr>
            <w:tcW w:w="393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3598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>Aannemingssom, incl. installaties</w:t>
            </w:r>
          </w:p>
        </w:tc>
        <w:tc>
          <w:tcPr>
            <w:tcW w:w="4712" w:type="dxa"/>
            <w:shd w:val="clear" w:color="auto" w:fill="FFFF99"/>
          </w:tcPr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>€  (excl. BTW)</w:t>
            </w:r>
          </w:p>
        </w:tc>
      </w:tr>
      <w:tr w:rsidR="00A15E06" w:rsidRPr="005A333B" w:rsidTr="0028582D">
        <w:trPr>
          <w:cantSplit/>
        </w:trPr>
        <w:tc>
          <w:tcPr>
            <w:tcW w:w="393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3598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>Gefactureerd bedrag (excl. BTW)</w:t>
            </w:r>
          </w:p>
        </w:tc>
        <w:tc>
          <w:tcPr>
            <w:tcW w:w="4712" w:type="dxa"/>
            <w:shd w:val="clear" w:color="auto" w:fill="FFFF99"/>
          </w:tcPr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>€  incl.  meer- en minderwerk en excl. BTW</w:t>
            </w:r>
          </w:p>
        </w:tc>
      </w:tr>
      <w:tr w:rsidR="00A15E06" w:rsidRPr="005A333B" w:rsidTr="0028582D">
        <w:trPr>
          <w:cantSplit/>
        </w:trPr>
        <w:tc>
          <w:tcPr>
            <w:tcW w:w="393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3598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>Oorspronkelijke opleverdatum bij opdrachtverstrekking</w:t>
            </w:r>
          </w:p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>Datum</w:t>
            </w:r>
          </w:p>
        </w:tc>
      </w:tr>
      <w:tr w:rsidR="00A15E06" w:rsidRPr="005A333B" w:rsidTr="0028582D">
        <w:trPr>
          <w:cantSplit/>
        </w:trPr>
        <w:tc>
          <w:tcPr>
            <w:tcW w:w="393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3598" w:type="dxa"/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>Datum van oplevering</w:t>
            </w:r>
          </w:p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 xml:space="preserve">Opleverdatum </w:t>
            </w:r>
          </w:p>
        </w:tc>
      </w:tr>
      <w:tr w:rsidR="00A15E06" w:rsidRPr="005A333B" w:rsidTr="0028582D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3598" w:type="dxa"/>
            <w:tcBorders>
              <w:bottom w:val="dotted" w:sz="4" w:space="0" w:color="auto"/>
            </w:tcBorders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>Contractvorm:</w:t>
            </w:r>
          </w:p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>(bijv. UAV / UAV-GC / DNR2011)</w:t>
            </w:r>
          </w:p>
        </w:tc>
      </w:tr>
      <w:tr w:rsidR="00A15E06" w:rsidRPr="005A333B" w:rsidTr="0028582D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3598" w:type="dxa"/>
            <w:tcBorders>
              <w:bottom w:val="dotted" w:sz="4" w:space="0" w:color="auto"/>
            </w:tcBorders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>Uitgevoerd in samenwerkingsverband:</w:t>
            </w:r>
          </w:p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>Ja / nee (indien ja: hieronder invullen)</w:t>
            </w:r>
          </w:p>
        </w:tc>
      </w:tr>
      <w:tr w:rsidR="00A15E06" w:rsidRPr="005A333B" w:rsidTr="0028582D">
        <w:trPr>
          <w:cantSplit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 xml:space="preserve">Namen </w:t>
            </w:r>
            <w:proofErr w:type="spellStart"/>
            <w:r w:rsidRPr="005A333B">
              <w:rPr>
                <w:color w:val="000000" w:themeColor="text1"/>
                <w:highlight w:val="lightGray"/>
              </w:rPr>
              <w:t>combinanten</w:t>
            </w:r>
            <w:proofErr w:type="spellEnd"/>
            <w:r w:rsidRPr="005A333B">
              <w:rPr>
                <w:color w:val="000000" w:themeColor="text1"/>
                <w:highlight w:val="lightGray"/>
              </w:rPr>
              <w:t xml:space="preserve"> en onderaannemers</w:t>
            </w:r>
          </w:p>
        </w:tc>
      </w:tr>
      <w:tr w:rsidR="00A15E06" w:rsidRPr="005A333B" w:rsidTr="0028582D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>Omschrijving van de werkzaamheden &lt;eventueel aangevuld met projectbladen; model formulier referentiewerken maximaal 2 kantjes A4-formaat en projectbladen eveneens maximaal 2 kantjes A4-formaat&gt;</w:t>
            </w:r>
          </w:p>
        </w:tc>
      </w:tr>
      <w:tr w:rsidR="00A15E06" w:rsidRPr="005A333B" w:rsidTr="0028582D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>€    (excl. BTW) van de werkzaamheden uitgevoerd door gegadigde</w:t>
            </w:r>
          </w:p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</w:p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 xml:space="preserve">€    (excl. BTW) + omschrijving werkzaamheden uitgevoerd door </w:t>
            </w:r>
            <w:proofErr w:type="spellStart"/>
            <w:r w:rsidRPr="005A333B">
              <w:rPr>
                <w:color w:val="000000" w:themeColor="text1"/>
                <w:highlight w:val="lightGray"/>
              </w:rPr>
              <w:t>combinant</w:t>
            </w:r>
            <w:proofErr w:type="spellEnd"/>
            <w:r w:rsidRPr="005A333B">
              <w:rPr>
                <w:color w:val="000000" w:themeColor="text1"/>
                <w:highlight w:val="lightGray"/>
              </w:rPr>
              <w:t>(en)</w:t>
            </w:r>
          </w:p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</w:p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>€  (excl. BTW)  + omschrijving uitgevoerd door onderaannemers</w:t>
            </w:r>
          </w:p>
        </w:tc>
      </w:tr>
      <w:tr w:rsidR="00A15E06" w:rsidRPr="005A333B" w:rsidTr="0028582D">
        <w:trPr>
          <w:cantSplit/>
          <w:trHeight w:val="1008"/>
        </w:trPr>
        <w:tc>
          <w:tcPr>
            <w:tcW w:w="393" w:type="dxa"/>
            <w:tcBorders>
              <w:top w:val="dotted" w:sz="4" w:space="0" w:color="auto"/>
            </w:tcBorders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</w:p>
        </w:tc>
        <w:tc>
          <w:tcPr>
            <w:tcW w:w="3598" w:type="dxa"/>
            <w:tcBorders>
              <w:top w:val="dotted" w:sz="4" w:space="0" w:color="auto"/>
            </w:tcBorders>
          </w:tcPr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>EPC volgens toen geldende bouwbesluit</w:t>
            </w:r>
          </w:p>
          <w:p w:rsidR="00A15E06" w:rsidRPr="005A333B" w:rsidRDefault="00A15E06" w:rsidP="0028582D">
            <w:pPr>
              <w:rPr>
                <w:color w:val="000000" w:themeColor="text1"/>
              </w:rPr>
            </w:pPr>
          </w:p>
          <w:p w:rsidR="00A15E06" w:rsidRPr="005A333B" w:rsidRDefault="00A15E06" w:rsidP="0028582D">
            <w:pPr>
              <w:rPr>
                <w:color w:val="000000" w:themeColor="text1"/>
              </w:rPr>
            </w:pPr>
            <w:r w:rsidRPr="005A333B">
              <w:rPr>
                <w:color w:val="000000" w:themeColor="text1"/>
              </w:rPr>
              <w:t>Gerealiseerde EPC</w:t>
            </w:r>
          </w:p>
        </w:tc>
        <w:tc>
          <w:tcPr>
            <w:tcW w:w="4712" w:type="dxa"/>
            <w:tcBorders>
              <w:top w:val="dotted" w:sz="4" w:space="0" w:color="auto"/>
            </w:tcBorders>
            <w:shd w:val="clear" w:color="auto" w:fill="FFFF99"/>
          </w:tcPr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>……..</w:t>
            </w:r>
          </w:p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</w:p>
          <w:p w:rsidR="00A15E06" w:rsidRPr="005A333B" w:rsidRDefault="00A15E06" w:rsidP="0028582D">
            <w:pPr>
              <w:rPr>
                <w:color w:val="000000" w:themeColor="text1"/>
                <w:highlight w:val="lightGray"/>
              </w:rPr>
            </w:pPr>
            <w:r w:rsidRPr="005A333B">
              <w:rPr>
                <w:color w:val="000000" w:themeColor="text1"/>
                <w:highlight w:val="lightGray"/>
              </w:rPr>
              <w:t>…….</w:t>
            </w:r>
          </w:p>
        </w:tc>
      </w:tr>
    </w:tbl>
    <w:p w:rsidR="00A15E06" w:rsidRPr="005A333B" w:rsidRDefault="00A15E06" w:rsidP="00A15E06">
      <w:pPr>
        <w:pStyle w:val="colofontitel"/>
        <w:rPr>
          <w:color w:val="000000" w:themeColor="text1"/>
        </w:rPr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1559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59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559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559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559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559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59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559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559" w:firstLine="0"/>
      </w:pPr>
      <w:rPr>
        <w:rFonts w:hint="default"/>
      </w:rPr>
    </w:lvl>
  </w:abstractNum>
  <w:abstractNum w:abstractNumId="2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E06"/>
    <w:rsid w:val="000B46D8"/>
    <w:rsid w:val="00177A29"/>
    <w:rsid w:val="002B5524"/>
    <w:rsid w:val="003B3222"/>
    <w:rsid w:val="00424DED"/>
    <w:rsid w:val="00482A4F"/>
    <w:rsid w:val="00527398"/>
    <w:rsid w:val="00632123"/>
    <w:rsid w:val="008104C5"/>
    <w:rsid w:val="008402D9"/>
    <w:rsid w:val="009175F9"/>
    <w:rsid w:val="009761CF"/>
    <w:rsid w:val="009B0D92"/>
    <w:rsid w:val="009C0BC2"/>
    <w:rsid w:val="00A03098"/>
    <w:rsid w:val="00A15E06"/>
    <w:rsid w:val="00A3732E"/>
    <w:rsid w:val="00A53085"/>
    <w:rsid w:val="00BD0C39"/>
    <w:rsid w:val="00C34F0B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A15E06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A15E06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styleId="Lijstalinea">
    <w:name w:val="List Paragraph"/>
    <w:basedOn w:val="Standaard"/>
    <w:uiPriority w:val="99"/>
    <w:qFormat/>
    <w:rsid w:val="00A15E06"/>
    <w:pPr>
      <w:ind w:left="720"/>
      <w:contextualSpacing/>
    </w:pPr>
  </w:style>
  <w:style w:type="paragraph" w:customStyle="1" w:styleId="colofontitel">
    <w:name w:val="colofontitel"/>
    <w:basedOn w:val="Standaard"/>
    <w:next w:val="Standaard"/>
    <w:rsid w:val="00A15E06"/>
    <w:pPr>
      <w:keepNext/>
      <w:spacing w:before="270"/>
      <w:ind w:right="2268"/>
    </w:pPr>
    <w:rPr>
      <w:b/>
      <w:color w:val="5ABD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A15E06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A15E06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styleId="Lijstalinea">
    <w:name w:val="List Paragraph"/>
    <w:basedOn w:val="Standaard"/>
    <w:uiPriority w:val="99"/>
    <w:qFormat/>
    <w:rsid w:val="00A15E06"/>
    <w:pPr>
      <w:ind w:left="720"/>
      <w:contextualSpacing/>
    </w:pPr>
  </w:style>
  <w:style w:type="paragraph" w:customStyle="1" w:styleId="colofontitel">
    <w:name w:val="colofontitel"/>
    <w:basedOn w:val="Standaard"/>
    <w:next w:val="Standaard"/>
    <w:rsid w:val="00A15E06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D7776BCA.dotm</Template>
  <TotalTime>3</TotalTime>
  <Pages>2</Pages>
  <Words>272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Kooij, C.</dc:creator>
  <cp:lastModifiedBy>Kooij, C.</cp:lastModifiedBy>
  <cp:revision>2</cp:revision>
  <dcterms:created xsi:type="dcterms:W3CDTF">2017-08-08T13:46:00Z</dcterms:created>
  <dcterms:modified xsi:type="dcterms:W3CDTF">2017-08-08T14:15:00Z</dcterms:modified>
</cp:coreProperties>
</file>